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52305" w:rsidRDefault="00000000">
      <w:pPr>
        <w:jc w:val="center"/>
      </w:pPr>
      <w:r>
        <w:rPr>
          <w:b/>
          <w:sz w:val="28"/>
        </w:rPr>
        <w:t>Tööleht: Info otsimine internetist ja refereerimine</w:t>
      </w:r>
    </w:p>
    <w:p w:rsidR="00852305" w:rsidRDefault="00852305"/>
    <w:p w:rsidR="00852305" w:rsidRDefault="00000000">
      <w:r>
        <w:t>Nimi: ____________________________</w:t>
      </w:r>
    </w:p>
    <w:p w:rsidR="00852305" w:rsidRDefault="00000000">
      <w:pPr>
        <w:rPr>
          <w:lang w:val="ru-RU"/>
        </w:rPr>
      </w:pPr>
      <w:r>
        <w:t>Kuupäev: _________________________</w:t>
      </w:r>
    </w:p>
    <w:p w:rsidR="00AA6C29" w:rsidRPr="00AA6C29" w:rsidRDefault="00AA6C29">
      <w:pPr>
        <w:rPr>
          <w:lang w:val="ru-RU"/>
        </w:rPr>
      </w:pPr>
    </w:p>
    <w:p w:rsidR="00852305" w:rsidRDefault="00000000">
      <w:proofErr w:type="spellStart"/>
      <w:r>
        <w:rPr>
          <w:b/>
          <w:sz w:val="28"/>
        </w:rPr>
        <w:t>Juhised</w:t>
      </w:r>
      <w:proofErr w:type="spellEnd"/>
    </w:p>
    <w:p w:rsidR="00852305" w:rsidRDefault="00000000">
      <w:pPr>
        <w:rPr>
          <w:b/>
          <w:bCs/>
          <w:lang w:val="ru-RU"/>
        </w:rPr>
      </w:pPr>
      <w:r>
        <w:t>Kasuta Google’i otsingut, et leida vastused järgmistele küsimustele.</w:t>
      </w:r>
      <w:r>
        <w:br/>
        <w:t>Kirjuta vastused lühidalt ja oma sõnadega.</w:t>
      </w:r>
      <w:r>
        <w:br/>
        <w:t>Iga küsimuse juurde lisa ka veebiaadress, kust info leidsid.</w:t>
      </w:r>
      <w:r>
        <w:br/>
      </w:r>
      <w:proofErr w:type="spellStart"/>
      <w:r>
        <w:t>Mõnes</w:t>
      </w:r>
      <w:proofErr w:type="spellEnd"/>
      <w:r>
        <w:t xml:space="preserve"> ülesandes tuleb lisada ka pilt koos allikaga.</w:t>
      </w:r>
      <w:r>
        <w:br/>
      </w:r>
      <w:r>
        <w:br/>
      </w:r>
      <w:r w:rsidRPr="00AA6C29">
        <w:rPr>
          <w:b/>
          <w:bCs/>
        </w:rPr>
        <w:t xml:space="preserve">Kui oled kõik ülesanded lõpetanud, salvesta fail oma arvutisse ja </w:t>
      </w:r>
      <w:proofErr w:type="spellStart"/>
      <w:r w:rsidRPr="00AA6C29">
        <w:rPr>
          <w:b/>
          <w:bCs/>
        </w:rPr>
        <w:t>laadi</w:t>
      </w:r>
      <w:proofErr w:type="spellEnd"/>
      <w:r w:rsidRPr="00AA6C29">
        <w:rPr>
          <w:b/>
          <w:bCs/>
        </w:rPr>
        <w:t xml:space="preserve"> see </w:t>
      </w:r>
      <w:proofErr w:type="spellStart"/>
      <w:r w:rsidRPr="00AA6C29">
        <w:rPr>
          <w:b/>
          <w:bCs/>
        </w:rPr>
        <w:t>üles</w:t>
      </w:r>
      <w:proofErr w:type="spellEnd"/>
      <w:r w:rsidRPr="00AA6C29">
        <w:rPr>
          <w:b/>
          <w:bCs/>
        </w:rPr>
        <w:t xml:space="preserve"> </w:t>
      </w:r>
      <w:proofErr w:type="spellStart"/>
      <w:r w:rsidRPr="00AA6C29">
        <w:rPr>
          <w:b/>
          <w:bCs/>
        </w:rPr>
        <w:t>Padletisse</w:t>
      </w:r>
      <w:proofErr w:type="spellEnd"/>
      <w:r w:rsidRPr="00AA6C29">
        <w:rPr>
          <w:b/>
          <w:bCs/>
        </w:rPr>
        <w:t>.</w:t>
      </w:r>
    </w:p>
    <w:p w:rsidR="00AA6C29" w:rsidRPr="00AA6C29" w:rsidRDefault="00AA6C29">
      <w:pPr>
        <w:rPr>
          <w:lang w:val="ru-RU"/>
        </w:rPr>
      </w:pPr>
    </w:p>
    <w:p w:rsidR="00852305" w:rsidRDefault="00000000">
      <w:proofErr w:type="spellStart"/>
      <w:r>
        <w:rPr>
          <w:b/>
          <w:sz w:val="28"/>
        </w:rPr>
        <w:t>Näidis</w:t>
      </w:r>
      <w:proofErr w:type="spellEnd"/>
      <w:r>
        <w:rPr>
          <w:b/>
          <w:sz w:val="28"/>
        </w:rPr>
        <w:t xml:space="preserve"> 1 – </w:t>
      </w:r>
      <w:proofErr w:type="spellStart"/>
      <w:r>
        <w:rPr>
          <w:b/>
          <w:sz w:val="28"/>
        </w:rPr>
        <w:t>küsimusele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vastamine</w:t>
      </w:r>
      <w:proofErr w:type="spellEnd"/>
    </w:p>
    <w:p w:rsidR="00852305" w:rsidRDefault="00000000">
      <w:pPr>
        <w:rPr>
          <w:i/>
          <w:iCs/>
          <w:lang w:val="ru-RU"/>
        </w:rPr>
      </w:pPr>
      <w:r w:rsidRPr="005B7AAA">
        <w:rPr>
          <w:i/>
          <w:iCs/>
        </w:rPr>
        <w:t>Küsimus: Mis on Eesti pealinn?</w:t>
      </w:r>
      <w:r w:rsidRPr="005B7AAA">
        <w:rPr>
          <w:i/>
          <w:iCs/>
        </w:rPr>
        <w:br/>
      </w:r>
      <w:r w:rsidRPr="005B7AAA">
        <w:rPr>
          <w:i/>
          <w:iCs/>
        </w:rPr>
        <w:br/>
        <w:t>Vastus: Eesti pealinn on Tallinn.</w:t>
      </w:r>
      <w:r w:rsidRPr="005B7AAA">
        <w:rPr>
          <w:i/>
          <w:iCs/>
        </w:rPr>
        <w:br/>
      </w:r>
      <w:r w:rsidRPr="005B7AAA">
        <w:rPr>
          <w:i/>
          <w:iCs/>
        </w:rPr>
        <w:br/>
        <w:t xml:space="preserve">Allikas: </w:t>
      </w:r>
      <w:hyperlink r:id="rId6" w:history="1">
        <w:r w:rsidR="00AA6C29" w:rsidRPr="00497A5D">
          <w:rPr>
            <w:rStyle w:val="Hyperlink"/>
            <w:i/>
            <w:iCs/>
          </w:rPr>
          <w:t>https://et.wikipedia.org/wiki/Tallinn</w:t>
        </w:r>
      </w:hyperlink>
    </w:p>
    <w:p w:rsidR="00AA6C29" w:rsidRPr="00AA6C29" w:rsidRDefault="00AA6C29">
      <w:pPr>
        <w:rPr>
          <w:i/>
          <w:iCs/>
          <w:lang w:val="ru-RU"/>
        </w:rPr>
      </w:pPr>
    </w:p>
    <w:p w:rsidR="00852305" w:rsidRDefault="00000000">
      <w:proofErr w:type="spellStart"/>
      <w:r>
        <w:rPr>
          <w:b/>
          <w:sz w:val="28"/>
        </w:rPr>
        <w:t>Näidis</w:t>
      </w:r>
      <w:proofErr w:type="spellEnd"/>
      <w:r>
        <w:rPr>
          <w:b/>
          <w:sz w:val="28"/>
        </w:rPr>
        <w:t xml:space="preserve"> 2 – </w:t>
      </w:r>
      <w:proofErr w:type="spellStart"/>
      <w:r>
        <w:rPr>
          <w:b/>
          <w:sz w:val="28"/>
        </w:rPr>
        <w:t>pildi</w:t>
      </w:r>
      <w:proofErr w:type="spellEnd"/>
      <w:r>
        <w:rPr>
          <w:b/>
          <w:sz w:val="28"/>
        </w:rPr>
        <w:t xml:space="preserve"> otsimine</w:t>
      </w:r>
    </w:p>
    <w:p w:rsidR="00AA6C29" w:rsidRDefault="00000000">
      <w:pPr>
        <w:rPr>
          <w:i/>
          <w:iCs/>
          <w:lang w:val="ru-RU"/>
        </w:rPr>
      </w:pPr>
      <w:r w:rsidRPr="005B7AAA">
        <w:rPr>
          <w:i/>
          <w:iCs/>
        </w:rPr>
        <w:t>Ülesanne: Leia internetist pilt Eesti rahvusloomast.</w:t>
      </w:r>
      <w:r w:rsidRPr="005B7AAA">
        <w:rPr>
          <w:i/>
          <w:iCs/>
        </w:rPr>
        <w:br/>
      </w:r>
      <w:r w:rsidRPr="005B7AAA">
        <w:rPr>
          <w:i/>
          <w:iCs/>
        </w:rPr>
        <w:br/>
        <w:t xml:space="preserve">Pilt: </w:t>
      </w:r>
      <w:r w:rsidR="005B7AAA">
        <w:fldChar w:fldCharType="begin"/>
      </w:r>
      <w:r w:rsidR="005B7AAA">
        <w:instrText xml:space="preserve"> INCLUDEPICTURE "/Users/sk/Library/Group Containers/UBF8T346G9.ms/WebArchiveCopyPasteTempFiles/com.microsoft.Word/1280px-Canis_lupus_laying_in_grass.jpg" \* MERGEFORMATINET </w:instrText>
      </w:r>
      <w:r w:rsidR="005B7AAA">
        <w:fldChar w:fldCharType="separate"/>
      </w:r>
      <w:r w:rsidR="005B7AAA">
        <w:rPr>
          <w:noProof/>
        </w:rPr>
        <w:drawing>
          <wp:inline distT="0" distB="0" distL="0" distR="0">
            <wp:extent cx="1855537" cy="1238957"/>
            <wp:effectExtent l="0" t="0" r="0" b="5715"/>
            <wp:docPr id="1380197820" name="Picture 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defin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128" cy="125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7AAA">
        <w:fldChar w:fldCharType="end"/>
      </w:r>
      <w:r w:rsidRPr="005B7AAA">
        <w:rPr>
          <w:i/>
          <w:iCs/>
        </w:rPr>
        <w:br/>
        <w:t>Kirjeldus: Eesti rahvusloom on hunt. Hunt elab metsades ja liigub sageli karjas.</w:t>
      </w:r>
      <w:r w:rsidRPr="005B7AAA">
        <w:rPr>
          <w:i/>
          <w:iCs/>
        </w:rPr>
        <w:br/>
      </w:r>
      <w:r w:rsidRPr="005B7AAA">
        <w:rPr>
          <w:i/>
          <w:iCs/>
        </w:rPr>
        <w:lastRenderedPageBreak/>
        <w:br/>
        <w:t xml:space="preserve">Allikas: </w:t>
      </w:r>
      <w:hyperlink r:id="rId8" w:history="1">
        <w:r w:rsidR="00AA6C29" w:rsidRPr="00497A5D">
          <w:rPr>
            <w:rStyle w:val="Hyperlink"/>
            <w:i/>
            <w:iCs/>
          </w:rPr>
          <w:t>https://et.wikipedia.org/wiki/Hunt</w:t>
        </w:r>
      </w:hyperlink>
    </w:p>
    <w:p w:rsidR="00AA6C29" w:rsidRPr="00AA6C29" w:rsidRDefault="00AA6C29">
      <w:pPr>
        <w:rPr>
          <w:i/>
          <w:iCs/>
          <w:lang w:val="ru-RU"/>
        </w:rPr>
      </w:pPr>
    </w:p>
    <w:p w:rsidR="00852305" w:rsidRDefault="00000000">
      <w:proofErr w:type="spellStart"/>
      <w:r>
        <w:rPr>
          <w:b/>
          <w:sz w:val="28"/>
        </w:rPr>
        <w:t>Näidis</w:t>
      </w:r>
      <w:proofErr w:type="spellEnd"/>
      <w:r>
        <w:rPr>
          <w:b/>
          <w:sz w:val="28"/>
        </w:rPr>
        <w:t xml:space="preserve"> 3 – </w:t>
      </w:r>
      <w:proofErr w:type="spellStart"/>
      <w:r>
        <w:rPr>
          <w:b/>
          <w:sz w:val="28"/>
        </w:rPr>
        <w:t>loovülesanne</w:t>
      </w:r>
      <w:proofErr w:type="spellEnd"/>
    </w:p>
    <w:p w:rsidR="005B7AAA" w:rsidRDefault="00000000">
      <w:r w:rsidRPr="005B7AAA">
        <w:t>Ülesanne: Leia internetist üks koht Eestis, mida sooviksid külastada.</w:t>
      </w:r>
      <w:r w:rsidRPr="005B7AAA">
        <w:br/>
      </w:r>
      <w:r w:rsidRPr="005B7AAA">
        <w:br/>
        <w:t>Vastus: Sooviksin külastada Lahemaa rahvusparki, sest seal on ilus loodus ja matkarajad.</w:t>
      </w:r>
      <w:r w:rsidRPr="005B7AAA">
        <w:br/>
      </w:r>
      <w:r w:rsidRPr="005B7AAA">
        <w:br/>
        <w:t xml:space="preserve">Pilt: </w:t>
      </w:r>
      <w:r w:rsidR="005B7AAA">
        <w:fldChar w:fldCharType="begin"/>
      </w:r>
      <w:r w:rsidR="005B7AAA">
        <w:instrText xml:space="preserve"> INCLUDEPICTURE "/Users/sk/Library/Group Containers/UBF8T346G9.ms/WebArchiveCopyPasteTempFiles/com.microsoft.Word/Kasmu-opperada.Kivikulv.jpg" \* MERGEFORMATINET </w:instrText>
      </w:r>
      <w:r w:rsidR="005B7AAA">
        <w:fldChar w:fldCharType="separate"/>
      </w:r>
      <w:r w:rsidR="005B7AAA">
        <w:rPr>
          <w:noProof/>
        </w:rPr>
        <w:drawing>
          <wp:inline distT="0" distB="0" distL="0" distR="0">
            <wp:extent cx="1876926" cy="1251719"/>
            <wp:effectExtent l="0" t="0" r="3175" b="5715"/>
            <wp:docPr id="2106886760" name="Picture 1" descr="Käsmu loodus- ja kultuurilooline rada (4,2 k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äsmu loodus- ja kultuurilooline rada (4,2 km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602" cy="126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7AAA">
        <w:fldChar w:fldCharType="end"/>
      </w:r>
      <w:r w:rsidRPr="005B7AAA">
        <w:br/>
        <w:t xml:space="preserve">Allikas: </w:t>
      </w:r>
      <w:hyperlink r:id="rId10" w:history="1">
        <w:r w:rsidR="005B7AAA" w:rsidRPr="00497A5D">
          <w:rPr>
            <w:rStyle w:val="Hyperlink"/>
          </w:rPr>
          <w:t>https://www.loodusegakoos.ee/kuhuminna/rahvuspargid/lahemaa-rahvuspark</w:t>
        </w:r>
      </w:hyperlink>
    </w:p>
    <w:p w:rsidR="005B7AAA" w:rsidRDefault="005B7AAA">
      <w:r>
        <w:br w:type="page"/>
      </w:r>
    </w:p>
    <w:p w:rsidR="00852305" w:rsidRDefault="00000000" w:rsidP="00224CE3">
      <w:pPr>
        <w:jc w:val="center"/>
      </w:pPr>
      <w:r>
        <w:rPr>
          <w:b/>
          <w:sz w:val="28"/>
        </w:rPr>
        <w:lastRenderedPageBreak/>
        <w:t xml:space="preserve">Eesti </w:t>
      </w:r>
      <w:proofErr w:type="spellStart"/>
      <w:r>
        <w:rPr>
          <w:b/>
          <w:sz w:val="28"/>
        </w:rPr>
        <w:t>teemad</w:t>
      </w:r>
      <w:proofErr w:type="spellEnd"/>
    </w:p>
    <w:p w:rsidR="00852305" w:rsidRDefault="00000000">
      <w:r>
        <w:rPr>
          <w:b/>
        </w:rPr>
        <w:t>1. Mis on Eesti pealinn ja mitu inimest seal ligikaudu elab?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2. Nimeta Eesti suurim saar.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3. Millal tähistatakse Eesti iseseisvuspäeva?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4. Kes on Eesti praegune president?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5. Milline loom on Eesti rahvusloom?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6. Mis on Eesti kõrgeim mägi?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7. Leia üks huvitav fakt Tartu kohta.</w:t>
      </w:r>
    </w:p>
    <w:p w:rsidR="00852305" w:rsidRDefault="00000000">
      <w:r>
        <w:lastRenderedPageBreak/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8. Mis värvid on Eesti lipul ja mida need sümboliseerivad?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9. Leia internetist üks Eesti rahvustoit.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10. Milline meri piirab Eestit?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11. Leia internetist üks tuntud Eesti sportlane ja kirjuta, mille poolest ta tuntud on.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12. Leia üks Eesti loss või mõis ja kirjelda seda lühidalt.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5B7AAA" w:rsidRDefault="005B7AAA">
      <w:pPr>
        <w:rPr>
          <w:b/>
          <w:sz w:val="28"/>
        </w:rPr>
      </w:pPr>
      <w:r>
        <w:rPr>
          <w:b/>
          <w:sz w:val="28"/>
        </w:rPr>
        <w:br w:type="page"/>
      </w:r>
    </w:p>
    <w:p w:rsidR="00852305" w:rsidRDefault="00000000" w:rsidP="00224CE3">
      <w:pPr>
        <w:jc w:val="center"/>
      </w:pPr>
      <w:proofErr w:type="spellStart"/>
      <w:r>
        <w:rPr>
          <w:b/>
          <w:sz w:val="28"/>
        </w:rPr>
        <w:lastRenderedPageBreak/>
        <w:t>Üldteadmised</w:t>
      </w:r>
      <w:proofErr w:type="spellEnd"/>
    </w:p>
    <w:p w:rsidR="00852305" w:rsidRDefault="00000000">
      <w:r>
        <w:rPr>
          <w:b/>
        </w:rPr>
        <w:t>13. Mis on maailma suurim ookean?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14. Mitu planeeti on Päikesesüsteemis?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15. Kes leiutas telefoni?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16. Millises riigis asuvad püramiidid?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17. Leia üks huvitav fakt jääkarude kohta.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18. Mida tähendab sõna „taaskasutus“?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19. Milline on maailma pikim jõgi?</w:t>
      </w:r>
    </w:p>
    <w:p w:rsidR="00852305" w:rsidRDefault="00000000">
      <w:r>
        <w:lastRenderedPageBreak/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20. Leia üks huvitav fakt kosmose kohta.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21. Mis on vulkaan?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22. Leia internetist üks ohustatud loomaliik.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23. Mis on internetibrauser? Too üks näide.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24. Milleks kasutatakse päikesepaneele?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5B7AAA" w:rsidRDefault="005B7AAA">
      <w:pPr>
        <w:rPr>
          <w:b/>
          <w:sz w:val="28"/>
        </w:rPr>
      </w:pPr>
      <w:r>
        <w:rPr>
          <w:b/>
          <w:sz w:val="28"/>
        </w:rPr>
        <w:br w:type="page"/>
      </w:r>
    </w:p>
    <w:p w:rsidR="00852305" w:rsidRDefault="00000000" w:rsidP="00224CE3">
      <w:pPr>
        <w:jc w:val="center"/>
      </w:pPr>
      <w:proofErr w:type="spellStart"/>
      <w:r>
        <w:rPr>
          <w:b/>
          <w:sz w:val="28"/>
        </w:rPr>
        <w:lastRenderedPageBreak/>
        <w:t>Pildi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otsimise</w:t>
      </w:r>
      <w:proofErr w:type="spellEnd"/>
      <w:r>
        <w:rPr>
          <w:b/>
          <w:sz w:val="28"/>
        </w:rPr>
        <w:t xml:space="preserve"> </w:t>
      </w:r>
      <w:proofErr w:type="spellStart"/>
      <w:r>
        <w:rPr>
          <w:b/>
          <w:sz w:val="28"/>
        </w:rPr>
        <w:t>ülesanded</w:t>
      </w:r>
      <w:proofErr w:type="spellEnd"/>
    </w:p>
    <w:p w:rsidR="00852305" w:rsidRDefault="00000000">
      <w:r>
        <w:rPr>
          <w:b/>
        </w:rPr>
        <w:t>25. Leia internetist Eesti kaart.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26. Leia pilt Eesti rahvusloomast.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27. Leia internetist pilt ühest Eesti vaatamisväärsusest.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28. Leia pilt Päikesesüsteemist.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852305" w:rsidRDefault="00000000">
      <w:r>
        <w:rPr>
          <w:b/>
        </w:rPr>
        <w:t>29. Leia internetist pilt mõnest loomast, kes elab Arktikas.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p w:rsidR="005B7AAA" w:rsidRDefault="005B7AAA">
      <w:pPr>
        <w:rPr>
          <w:b/>
          <w:sz w:val="28"/>
        </w:rPr>
      </w:pPr>
      <w:r>
        <w:rPr>
          <w:b/>
          <w:sz w:val="28"/>
        </w:rPr>
        <w:br w:type="page"/>
      </w:r>
    </w:p>
    <w:p w:rsidR="00852305" w:rsidRDefault="00000000" w:rsidP="00224CE3">
      <w:pPr>
        <w:jc w:val="center"/>
      </w:pPr>
      <w:proofErr w:type="spellStart"/>
      <w:r>
        <w:rPr>
          <w:b/>
          <w:sz w:val="28"/>
        </w:rPr>
        <w:lastRenderedPageBreak/>
        <w:t>Loovülesanne</w:t>
      </w:r>
      <w:proofErr w:type="spellEnd"/>
    </w:p>
    <w:p w:rsidR="00852305" w:rsidRDefault="00000000">
      <w:r>
        <w:rPr>
          <w:b/>
        </w:rPr>
        <w:t>30. Leia internetist üks koht Eestis, mida sooviksid külastada.</w:t>
      </w:r>
    </w:p>
    <w:p w:rsidR="00852305" w:rsidRDefault="00000000">
      <w:r>
        <w:t>Vastus:</w:t>
      </w:r>
      <w:r>
        <w:br/>
      </w:r>
      <w:r>
        <w:br/>
        <w:t>Allikas:</w:t>
      </w:r>
      <w:r>
        <w:br/>
      </w:r>
    </w:p>
    <w:sectPr w:rsidR="00852305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20018564">
    <w:abstractNumId w:val="8"/>
  </w:num>
  <w:num w:numId="2" w16cid:durableId="946890842">
    <w:abstractNumId w:val="6"/>
  </w:num>
  <w:num w:numId="3" w16cid:durableId="942567046">
    <w:abstractNumId w:val="5"/>
  </w:num>
  <w:num w:numId="4" w16cid:durableId="2040085236">
    <w:abstractNumId w:val="4"/>
  </w:num>
  <w:num w:numId="5" w16cid:durableId="589587792">
    <w:abstractNumId w:val="7"/>
  </w:num>
  <w:num w:numId="6" w16cid:durableId="698749162">
    <w:abstractNumId w:val="3"/>
  </w:num>
  <w:num w:numId="7" w16cid:durableId="865099560">
    <w:abstractNumId w:val="2"/>
  </w:num>
  <w:num w:numId="8" w16cid:durableId="375810898">
    <w:abstractNumId w:val="1"/>
  </w:num>
  <w:num w:numId="9" w16cid:durableId="95298070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8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5074B"/>
    <w:rsid w:val="00224CE3"/>
    <w:rsid w:val="0029639D"/>
    <w:rsid w:val="00326F90"/>
    <w:rsid w:val="005B7AAA"/>
    <w:rsid w:val="007138F6"/>
    <w:rsid w:val="00852305"/>
    <w:rsid w:val="00AA1D8D"/>
    <w:rsid w:val="00AA6C29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4D8785AD"/>
  <w14:defaultImageDpi w14:val="300"/>
  <w15:docId w15:val="{2C5E0158-68E9-A14F-9CF1-FE1A6D3E5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5B7AA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B7AA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t.wikipedia.org/wiki/Hunt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et.wikipedia.org/wiki/Tallinn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loodusegakoos.ee/kuhuminna/rahvuspargid/lahemaa-rahvuspark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528</Words>
  <Characters>3016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3537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SK</cp:lastModifiedBy>
  <cp:revision>4</cp:revision>
  <dcterms:created xsi:type="dcterms:W3CDTF">2013-12-23T23:15:00Z</dcterms:created>
  <dcterms:modified xsi:type="dcterms:W3CDTF">2026-05-19T05:25:00Z</dcterms:modified>
  <cp:category/>
</cp:coreProperties>
</file>